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гигиена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гигиена | Записей: 1 | Кейс: 2 | Вопросов: 12</w:t>
      </w:r>
    </w:p>
    <w:p>
      <w:r>
        <w:br w:type="page"/>
      </w:r>
    </w:p>
    <w:p>
      <w:pPr>
        <w:pStyle w:val="Heading1"/>
      </w:pPr>
      <w:r>
        <w:t>Общая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должностное лицо Управления Роспотребнадзора, ответственное за ведение социально-гигиенического мониторинга. Вам необходимо провести оценку риска здоровью населения, связанного с качеством питьевой воды, подаваемой населению.</w:t>
      </w:r>
    </w:p>
    <w:p>
      <w:pPr>
        <w:pStyle w:val="Heading2"/>
      </w:pPr>
      <w:r>
        <w:t>1. Мониторинг и оценка риска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Проведение социально-гигиенического мониторинга законодательно закреплено в Федеральном законе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 184-ФЗ «О техническом регулировании»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N 323-ФЗ «Об основах охраны здоровья граждан»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N 7-ФЗ «Об охране окружающей среды»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N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 52-ФЗ «О санитарно-эпидемиологическом благополучии населения»</w:t>
      </w:r>
    </w:p>
    <w:p>
      <w:pPr>
        <w:ind w:left="504"/>
      </w:pPr>
      <w:r>
        <w:rPr>
          <w:b w:val="0"/>
          <w:i/>
        </w:rPr>
        <w:t>Проведение социально-гигиенического мониторинга законодательно закреплено в Федеральном законе N 52-ФЗ «О санитарно-эпидемиологическом благополучии населения», статья 45.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Социально-гигиенический мониторинг проводится в соответствии с нормативными правовыми актами и методическими документами, издаваемыми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Роспотребнадзором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Правительством Российской Федерации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Росприроднадзором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Минздравом России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Роспотребнадзором</w:t>
      </w:r>
    </w:p>
    <w:p>
      <w:pPr>
        <w:ind w:left="504"/>
      </w:pPr>
      <w:r>
        <w:rPr>
          <w:b w:val="0"/>
          <w:i/>
        </w:rPr>
        <w:t>Социально-гигиенический мониторинг проводится в соответствии с нормативными правовыми актами и методическими документами, издаваемыми Роспотребнадзором.</w:t>
        <w:br/>
        <w:br/>
        <w:t>«Положение о проведении социально-гигиенического мониторинга», утвержденное Постановлением Правительства РФ от 02.02.2006 № 60 «Об утверждении положения о проведении социально-гигиенического мониторинга», п. 10.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Применительно к системе социально-гигиенического мониторинга, работы по оценке риска для здоровья населения при воздействии химических веществ, загрязняющих окружающую среду, проводятся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оценки выраженности совокупного негативного воздействия факторов среды обитания на здоровье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планирования, осуществления и оценки результатов социально-гигиенического мониторинга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фактора среды обитания человека, обладающего способностью вызывать неблагоприятные для здоровья эффекты при определенных условиях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идентификации опасности, оценки зависимости «доза-ответ», оценки экспозиции, характеристики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планирования, осуществления и оценки результатов социально-гигиенического мониторинга</w:t>
      </w:r>
    </w:p>
    <w:p>
      <w:pPr>
        <w:ind w:left="504"/>
      </w:pPr>
      <w:r>
        <w:rPr>
          <w:b w:val="0"/>
          <w:i/>
        </w:rPr>
        <w:t>Работы по оценке риска для здоровья населения при воздействии химических веществ, загрязняющих окружающую среду, проводятся с целью планирования, осуществления и оценки результатов социально-гигиенического мониторинга.</w:t>
        <w:br/>
        <w:br/>
        <w:t>Руководство по оценке риска для здоровья населения при воздействии химических веществ, загрязняющих окружающую среду (Руководство Р2.1.10.1920-04), п 1.1.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основному методическому документу, определяющему содержание работ по оценке риска здоровью, связанного с качеством питьевой воды,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методические рекомендации «Количественная оценка неканцерогенного риска при воздействии химических веществ на основе построения эволюционных моделей» МР 2.1.10.0062-12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постановление Главного государственного санитарного врача Российской Федерации и Главного государственного инспектора Российской Федерации по охране природы «Об использовании методологии оценки риска для управления качеством окружающей среды и здоровья населения в Российской Федерации» от 10.11.97 N 25 и 03-19\24-3486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постановление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ind w:left="504"/>
      </w:pPr>
      <w:r>
        <w:rPr>
          <w:b w:val="0"/>
          <w:i/>
        </w:rPr>
        <w:t>Основным методическим документом, определяющим содержание работ по оценке риска здоровью, связанного с качеством питьевой воды, является Руководство по оценке риска для здоровья населения при воздействии химических веществ, загрязняющих окружающую среду (Руководство Р2.1.10.1920-04), является пока единственным утвержденным в установленном порядке документом: утверждено и введено в действие Первым заместителем Министра здравоохранения Российской Федерации, Главным государственным санитарным врачом Российской Федерации Г.Г. Онищенко 5 марта 2004 г. (п.1.1)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Под риском для здоровья человека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вероятность развития угрозы жизни или здоровью человека в заданной санитарно-эпидемиологической ситуации на конкретной территории, обусловленная воздействием факторов среды обитания,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выраженности совокупного негативного воздействия факторов среды обитания на здоровье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совокупность свойств фактора среды обитания человека, определяющих их способность вызывать неблагоприятные для здоровья эффекты при определенных условиях воздействия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</w:r>
    </w:p>
    <w:p>
      <w:pPr>
        <w:ind w:left="504"/>
      </w:pPr>
      <w:r>
        <w:rPr>
          <w:b w:val="0"/>
          <w:i/>
        </w:rPr>
        <w:t>Риск для здоровья человека – это 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обитания.</w:t>
        <w:br/>
        <w:br/>
        <w:t>Руководство по оценке риска для здоровья населения при воздействии химических веществ, загрязняющих окружающую среду (Руководство Р2.1.10.1920-04), п.3.1.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Методология оценки риска здоровью, связанного с качеством питьевой воды, предполагает выполнение этапов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формируемых контекстом задач, поставленных перед экспертом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характеристика риска, анализ риска, информирование о риске, управление риском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идентификация опасности, характеристика риска, информирование о риске, управление риском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ind w:left="504"/>
      </w:pPr>
      <w:r>
        <w:rPr>
          <w:b w:val="0"/>
          <w:i/>
        </w:rPr>
        <w:t>В соответствии с п 2.1 «Оценка риска для здоровья» Руководства по оценке риска для здоровья населения при воздействии химических веществ, загрязняющих окружающую среду (Руководство Р2.1.10.1920-04) полная (базовая) схема оценки риска предусматривает проведение четырех взаимосвязанных этапов: идентификация опасности, оценка зависимости "доза-ответ", оценка экспозиции, характеристика риска.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Задачей этапа идентификации опасности применительно к оценке качества питьевой воды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данных о заболеваемости населения во взаимосвязи с уровнями загрязнения питьевой воды в распределительной сети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выявление факторов физической, химической, биологической природы, природно-климатических условий, представляющих наибольшую угрозу для здоровья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выявление численности населения, употребляющего исследуемую питьевую воду, с учетом социальных факторов среды обитания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504"/>
      </w:pPr>
      <w:r>
        <w:rPr>
          <w:b w:val="0"/>
          <w:i/>
        </w:rPr>
        <w:t>В соответствии с п 4. «Идентификация опасности» Руководства по оценке риска для здоровья населения при воздействии химических веществ, загрязняющих окружающую среду (Руководство Р2.1.10.1920-04) основной задачей этапа идентификации опасности является выбор приоритетных, индикаторных химических веществ, изучение которых позволяет с достаточной надежностью охарактеризовать уровни риска нарушений состояния здоровья населения и источники его возникновения. Этап идентификации опасности имеет скрининговый характер и предусматривает выявление всех источников загрязнения окружающей среды и возможного их воздействия на человека; идентификацию всех загрязняющих веществ; характеристику потенциальных вредных эффектов химических веществ и оценку научной доказанности возможности развития этих эффектов у человека; выявление приоритетных для последующего изучения химических соединений; установление вредных эффектов, вызванных приоритетными веществами при оцениваемых маршрутах воздействия (включая приоритетные загрязненные среды и пути поступления химических веществ в организм человека), продолжительности экспозиции (острые, подострые, хронические, пожизненные) и путях их поступления в организм человека (ингаляционное, пероральное, накожное).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Расчет ранговых индексов опасности для загрязнителей питьевой воды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выявления всех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приоритетных факторов, формирующих риск для здоровья, вне зависимости от контекста оцениваемой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ориентировочной оценки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ind w:left="504"/>
      </w:pPr>
      <w:r>
        <w:rPr>
          <w:b w:val="0"/>
          <w:i/>
        </w:rPr>
        <w:t>В соответствии с методикой расчета ранговых индексов опасности, изложенной в Руководстве по оценке риска для здоровья населения при воздействии химических веществ, загрязняющих окружающую среду (Руководство Р2.1.10.1920-04), ранговые индексы опасности служат для анализа приоритетности факторов, формирующих риск для здоровья, в контексте оцениваемой ситуации. Так п. 4.6.2. названного Руководства предписывает, что этапами формирования окончательного перечня приоритетных веществ являются: сбор данных о химических веществах, потенциально способных воздействовать на здоровье населения; анализ их опасности (вредности для здоровья человека), а также имеющейся информации о концентрациях в различных объектах окружающей среды; предварительное ранжирование химических веществ с учетом объема их поступления в окружающую среду и степени выраженности их канцерогенных и токсических свойств; определение типичных сценариев экспозиции для выбранных веществ; расчет рисков для этих сценариев воздействия с использованием стандартных методов и доступных данных о параметрах опасности, концентрациях в окружающей среде и зависимостях "доза-ответ" (референтные уровни воздействия, факторы канцерогенного потенциала); ранжирование химических веществ с учетом полученных ориентировочных значений канцерогенных и неканцерогенных рисков; составление окончательного перечня приоритетных химических соединений, подлежащих дальнейшей оценке.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задаче этапа оценки экспозиции применительно к оценке качества питьевой воды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лабораторных исследований качества питьевой воды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расчетов загрязнения источника водоснабжения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численности населения, использующего исследуемую питьевую воду, и анализ заболеваемости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ind w:left="504"/>
      </w:pPr>
      <w:r>
        <w:rPr>
          <w:b w:val="0"/>
          <w:i/>
        </w:rPr>
        <w:t>В соответствии с п. 6.1 Руководства по оценке риска для здоровья населения при воздействии химических веществ, загрязняющих окружающую среду (Руководство Р2.1.10.1920-04), оценка экспозиции является этапом оценки риска, в процессе которого устанавливается количественное поступление агента (химического, физического, биологического) в организм разными путями (ингаляционным, пероральным, накожным) в результате контакта с различными объектами окружающей среды (воздух, вода, почва, продукты питания). Оценка экспозиции заключается в измерении или определении (качественном и количественном) выраженности, частоты, продолжительности и путей воздействия химических соединений, находящихся в окружающей среде. Оценка экспозиции описывает также природу воздействия, размеры и характер экспонируемых популяций. Наиболее важными шагами при оценке экспозиции являются: определение маршрутов воздействия; идентификация той среды, которая переносит загрязняющее вещество; определение концентраций загрязняющего вещества; определение времени, частоты и продолжительности воздействия; идентификация подвергающейся воздействию популяции.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Задачей этапа оценки зависимости «доза-ответ» при анализе качества питьевой воды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токсикологических исследований и испытаний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заболеваемости населения при развитии неблагоприятных для здоровья эффектов при заданном уровне экспозиции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смертности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504"/>
      </w:pPr>
      <w:r>
        <w:rPr>
          <w:b w:val="0"/>
          <w:i/>
        </w:rPr>
        <w:t>В соответствии с п. 5. «Оценка зависимости "доза-ответ"» Руководства по оценке риска для здоровья населения при воздействии химических веществ, загрязняющих окружающую среду (Руководство Р2.1.10.1920-04), оценка зависимости «доза-ответ» это процесс количественной характеристики токсикологической информации и установления связи между воздействующей дозой (концентрацией) загрязняющего вещества и случаями вредных эффектов в экспонируемой популяции. Анализ зависимости "доза-ответ" предусматривает установление причинной обусловленности развития вредного эффекта при действии данного вещества, выявление наименьшей дозы, вызывающей развитие наблюдаемого эффекта, и определение интенсивности возрастания эффекта при увеличении дозы.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Характеристика риска осуществляется на основе величин +____________________+ риска, отражающих такие уровни риска, которые +__________________+ применения дополнительных мер по его снижению и незначительны по отношению к рискам, существующим в повседневной деятельности или жизни человека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многосредового; не требуют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приемлемого; не требуют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допустимого; требуют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популяционного; требуют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приемлемого; не требуют</w:t>
      </w:r>
    </w:p>
    <w:p>
      <w:pPr>
        <w:ind w:left="504"/>
      </w:pPr>
      <w:r>
        <w:rPr>
          <w:b w:val="0"/>
          <w:i/>
        </w:rPr>
        <w:t>Характеристика риска осуществляется на основе величин приемлемого риска, отражающих такие уровни риска, которые не требуют применения дополнительных мер по его снижению и незначительны по отношению к рискам, существующим в повседневной деятельности или жизни человека.</w:t>
        <w:br/>
        <w:br/>
        <w:t>Руководства по оценке риска для здоровья населения при воздействии химических веществ, загрязняющих окружающую среду (Руководство Р2.1.10.1920-04) п 1.14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Классификация тяжести последствий для здоровья при применении методологии оценки риска здоровью проводится по способности вызывать +_______________________________________________+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мутагенные и общетоксические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канцерогенные и мутагенные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острые и хронические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канцерогенные и неканцерогенные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канцерогенные и неканцерогенные</w:t>
      </w:r>
    </w:p>
    <w:p>
      <w:pPr>
        <w:ind w:left="504"/>
      </w:pPr>
      <w:r>
        <w:rPr>
          <w:b w:val="0"/>
          <w:i/>
        </w:rPr>
        <w:t>В соответствии с Руководством по оценке риска для здоровья населения при воздействии химических веществ, загрязняющих окружающую среду (Руководство Р2.1.10.1920-04), химические вещества оцениваются по неканцерогенным эффектам на основе референтных доз и концентраций, и канцерогенным эффектом на основе потенциалов канцерогенного риска. Иных критериев для количественной оценки риска для здоровья в действующем Руководстве не представлено. (Приложения 2.1 – 2.4 к Руководству Р2.1.10.1920-04).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